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18427579" name="019d66d6-7f0b-7902-a6a8-032c0d69e8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5467316" name="019d66d6-7f0b-7902-a6a8-032c0d69e86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Gang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39216181" name="019d66e4-177f-7ee5-941e-f10bebcaa45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340588" name="019d66e4-177f-7ee5-941e-f10bebcaa45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82226581" name="019d66ec-1b72-7316-bdd7-e02d2dc67d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3510707" name="019d66ec-1b72-7316-bdd7-e02d2dc67d7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Gesamter Keller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10737144" name="019d6701-6a77-78d4-b156-b946dcabcb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7885579" name="019d6701-6a77-78d4-b156-b946dcabcbe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74006391" name="019d66d8-879b-7caa-82c0-dccec084fda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4084191" name="019d66d8-879b-7caa-82c0-dccec084fda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OG-EG</w:t>
            </w:r>
          </w:p>
          <w:p>
            <w:pPr>
              <w:spacing w:before="0" w:after="0" w:line="240" w:lineRule="auto"/>
            </w:pPr>
            <w:r>
              <w:t>Gang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07348170" name="019d66e1-7476-712d-a219-5ff2f952ed4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4379737" name="019d66e1-7476-712d-a219-5ff2f952ed4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82898836" name="019d66ea-2fa3-7ab2-9fd7-312f98525a4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5564629" name="019d66ea-2fa3-7ab2-9fd7-312f98525a4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6491811" name="019d66f4-21d9-7127-bfae-5e5e075260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9004572" name="019d66f4-21d9-7127-bfae-5e5e0752606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38657015" name="019d66f8-4dfc-7dfb-b057-5a72e7c683a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1369538" name="019d66f8-4dfc-7dfb-b057-5a72e7c683aa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Gesamter Keller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56557870" name="019d66ff-51b6-7eb1-9ae3-bd77c23550f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1215189" name="019d66ff-51b6-7eb1-9ae3-bd77c23550f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Anbau WC/Dusche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02308189" name="019d6705-73ff-7f2c-88ae-97bf147319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5811382" name="019d6705-73ff-7f2c-88ae-97bf1473197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30604592" name="019d66e9-04a2-70f4-aaa6-00341cbff4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4551444" name="019d66e9-04a2-70f4-aaa6-00341cbff47f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20153004" name="019d66ea-feea-7f42-bce0-a7ba41cbf4d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2337681" name="019d66ea-feea-7f42-bce0-a7ba41cbf4d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Ganzes Haus</w:t>
            </w:r>
          </w:p>
          <w:p>
            <w:pPr>
              <w:spacing w:before="0" w:after="0" w:line="240" w:lineRule="auto"/>
            </w:pPr>
            <w:r>
              <w:t>DG-UG</w:t>
            </w:r>
          </w:p>
          <w:p>
            <w:pPr>
              <w:spacing w:before="0" w:after="0" w:line="240" w:lineRule="auto"/>
            </w:pPr>
            <w:r>
              <w:t>Kamin</w:t>
            </w:r>
          </w:p>
        </w:tc>
        <w:tc>
          <w:p>
            <w:pPr>
              <w:spacing w:before="0" w:after="0" w:line="240" w:lineRule="auto"/>
            </w:pPr>
            <w:r>
              <w:t>Kamin 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2217363" name="019d66da-6935-70c1-8819-e5e9b705016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7924040" name="019d66da-6935-70c1-8819-e5e9b7050161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/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Ganzes Haus</w:t>
            </w:r>
          </w:p>
          <w:p>
            <w:pPr>
              <w:spacing w:before="0" w:after="0" w:line="240" w:lineRule="auto"/>
            </w:pPr>
            <w:r>
              <w:t>UG-DG</w:t>
            </w:r>
          </w:p>
          <w:p>
            <w:pPr>
              <w:spacing w:before="0" w:after="0" w:line="240" w:lineRule="auto"/>
            </w:pPr>
            <w:r>
              <w:t>Fallrohr</w:t>
            </w:r>
          </w:p>
        </w:tc>
        <w:tc>
          <w:p>
            <w:pPr>
              <w:spacing w:before="0" w:after="0" w:line="240" w:lineRule="auto"/>
            </w:pPr>
            <w:r>
              <w:t>Fallrohr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90104340" name="019d66ec-f8d8-7743-872a-eca8d31ba4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1344153" name="019d66ec-f8d8-7743-872a-eca8d31ba43a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Heizungsraum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Türblatt</w:t>
            </w:r>
          </w:p>
        </w:tc>
        <w:tc>
          <w:p>
            <w:pPr>
              <w:spacing w:before="0" w:after="0" w:line="240" w:lineRule="auto"/>
            </w:pPr>
            <w:r>
              <w:t>Türblatt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64139791" name="019d66fa-d943-7007-a992-8c3ed4e3aa0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072725" name="019d66fa-d943-7007-a992-8c3ed4e3aa03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Bahnhofstrasse 96, 8620 Wetzikon </w:t>
          </w:r>
        </w:p>
        <w:p>
          <w:pPr>
            <w:spacing w:before="0" w:after="0"/>
          </w:pPr>
          <w:r>
            <w:t>DN 833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